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42E410" w14:textId="77777777" w:rsidR="00B9487F" w:rsidRPr="00A91498" w:rsidRDefault="00000000">
      <w:pPr>
        <w:pStyle w:val="Heading1"/>
        <w:rPr>
          <w:color w:val="auto"/>
          <w:sz w:val="24"/>
          <w:szCs w:val="24"/>
        </w:rPr>
      </w:pPr>
      <w:r w:rsidRPr="00A91498">
        <w:rPr>
          <w:color w:val="auto"/>
          <w:sz w:val="24"/>
          <w:szCs w:val="24"/>
        </w:rPr>
        <w:t>COMMONWEALTH OF KENTUCKY</w:t>
      </w:r>
      <w:r w:rsidRPr="00A91498">
        <w:rPr>
          <w:color w:val="auto"/>
          <w:sz w:val="24"/>
          <w:szCs w:val="24"/>
        </w:rPr>
        <w:br/>
        <w:t>MARION DISTRICT COURT</w:t>
      </w:r>
      <w:r w:rsidRPr="00A91498">
        <w:rPr>
          <w:color w:val="auto"/>
          <w:sz w:val="24"/>
          <w:szCs w:val="24"/>
        </w:rPr>
        <w:br/>
        <w:t>MARION COUNTY</w:t>
      </w:r>
    </w:p>
    <w:p w14:paraId="0A342351" w14:textId="77777777" w:rsidR="00B9487F" w:rsidRPr="00A91498" w:rsidRDefault="00000000">
      <w:pPr>
        <w:pStyle w:val="Heading2"/>
        <w:rPr>
          <w:color w:val="auto"/>
          <w:sz w:val="24"/>
          <w:szCs w:val="24"/>
        </w:rPr>
      </w:pPr>
      <w:r w:rsidRPr="00A91498">
        <w:rPr>
          <w:color w:val="auto"/>
          <w:sz w:val="24"/>
          <w:szCs w:val="24"/>
        </w:rPr>
        <w:t>NOTICE OF APPEAL</w:t>
      </w:r>
    </w:p>
    <w:p w14:paraId="0D3B8450" w14:textId="77777777" w:rsidR="00B9487F" w:rsidRPr="00A91498" w:rsidRDefault="00000000">
      <w:pPr>
        <w:rPr>
          <w:sz w:val="24"/>
          <w:szCs w:val="24"/>
        </w:rPr>
      </w:pPr>
      <w:r w:rsidRPr="00A91498">
        <w:rPr>
          <w:sz w:val="24"/>
          <w:szCs w:val="24"/>
        </w:rPr>
        <w:t>Comes now the Defendant, [Your Full Name], appearing pro per, and hereby gives notice of appeal from the final judgment entered in this matter to the appropriate appellate court, pursuant to the Kentucky Rules of Criminal Procedure.</w:t>
      </w:r>
      <w:r w:rsidRPr="00A91498">
        <w:rPr>
          <w:sz w:val="24"/>
          <w:szCs w:val="24"/>
        </w:rPr>
        <w:br/>
      </w:r>
      <w:r w:rsidRPr="00A91498">
        <w:rPr>
          <w:sz w:val="24"/>
          <w:szCs w:val="24"/>
        </w:rPr>
        <w:br/>
        <w:t>This appeal is taken from the Court’s entry of a judgment of guilty following a jury verdict of acquittal.</w:t>
      </w:r>
      <w:r w:rsidRPr="00A91498">
        <w:rPr>
          <w:sz w:val="24"/>
          <w:szCs w:val="24"/>
        </w:rPr>
        <w:br/>
      </w:r>
      <w:r w:rsidRPr="00A91498">
        <w:rPr>
          <w:sz w:val="24"/>
          <w:szCs w:val="24"/>
        </w:rPr>
        <w:br/>
        <w:t>Respectfully submitted,</w:t>
      </w:r>
      <w:r w:rsidRPr="00A91498">
        <w:rPr>
          <w:sz w:val="24"/>
          <w:szCs w:val="24"/>
        </w:rPr>
        <w:br/>
      </w:r>
      <w:r w:rsidRPr="00A91498">
        <w:rPr>
          <w:sz w:val="24"/>
          <w:szCs w:val="24"/>
        </w:rPr>
        <w:br/>
        <w:t>______________________________</w:t>
      </w:r>
      <w:r w:rsidRPr="00A91498">
        <w:rPr>
          <w:sz w:val="24"/>
          <w:szCs w:val="24"/>
        </w:rPr>
        <w:br/>
        <w:t>[Your Full Name]</w:t>
      </w:r>
      <w:r w:rsidRPr="00A91498">
        <w:rPr>
          <w:sz w:val="24"/>
          <w:szCs w:val="24"/>
        </w:rPr>
        <w:br/>
        <w:t>Defendant, Pro Per</w:t>
      </w:r>
      <w:r w:rsidRPr="00A91498">
        <w:rPr>
          <w:sz w:val="24"/>
          <w:szCs w:val="24"/>
        </w:rPr>
        <w:br/>
        <w:t>[Address]</w:t>
      </w:r>
      <w:r w:rsidRPr="00A91498">
        <w:rPr>
          <w:sz w:val="24"/>
          <w:szCs w:val="24"/>
        </w:rPr>
        <w:br/>
        <w:t>[Phone]</w:t>
      </w:r>
      <w:r w:rsidRPr="00A91498">
        <w:rPr>
          <w:sz w:val="24"/>
          <w:szCs w:val="24"/>
        </w:rPr>
        <w:br/>
      </w:r>
    </w:p>
    <w:sectPr w:rsidR="00B9487F" w:rsidRPr="00A91498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584988350">
    <w:abstractNumId w:val="8"/>
  </w:num>
  <w:num w:numId="2" w16cid:durableId="926573406">
    <w:abstractNumId w:val="6"/>
  </w:num>
  <w:num w:numId="3" w16cid:durableId="968780036">
    <w:abstractNumId w:val="5"/>
  </w:num>
  <w:num w:numId="4" w16cid:durableId="672952994">
    <w:abstractNumId w:val="4"/>
  </w:num>
  <w:num w:numId="5" w16cid:durableId="2144033664">
    <w:abstractNumId w:val="7"/>
  </w:num>
  <w:num w:numId="6" w16cid:durableId="512913952">
    <w:abstractNumId w:val="3"/>
  </w:num>
  <w:num w:numId="7" w16cid:durableId="1861552997">
    <w:abstractNumId w:val="2"/>
  </w:num>
  <w:num w:numId="8" w16cid:durableId="2080208896">
    <w:abstractNumId w:val="1"/>
  </w:num>
  <w:num w:numId="9" w16cid:durableId="17641875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29639D"/>
    <w:rsid w:val="00326F90"/>
    <w:rsid w:val="007F42E5"/>
    <w:rsid w:val="00A91498"/>
    <w:rsid w:val="00AA1D8D"/>
    <w:rsid w:val="00B47730"/>
    <w:rsid w:val="00B9487F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BFF6A0E"/>
  <w14:defaultImageDpi w14:val="300"/>
  <w15:docId w15:val="{EC19F64E-4F4C-4D92-A2CC-F2786F9E6A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79</Words>
  <Characters>452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530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Div Ops</cp:lastModifiedBy>
  <cp:revision>2</cp:revision>
  <dcterms:created xsi:type="dcterms:W3CDTF">2025-12-17T14:26:00Z</dcterms:created>
  <dcterms:modified xsi:type="dcterms:W3CDTF">2025-12-17T14:26:00Z</dcterms:modified>
  <cp:category/>
</cp:coreProperties>
</file>